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"Специалист по физической реабилитации (кинезиоспециалист)"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02:15 МСК · База обновлена: 25.07.2026, 02:15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ПОСЛЕ ОПЕРАЦИИ ЭНДОПРОТЕЗИРОВАНИЯ ТАЗОБЕДРЕННОГО СУСТАВА ЗАПРЕЩЕНЫ ОДНОВРЕМЕННЫЕ ______________ РОТАЦИЯ В ОПЕРИРОВАННОМ СУСТАВЕ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разгибание, отведение и внутренняя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разгибание, отведение и наружная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сгибание, приведение и внутренняя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сгибание, отведение и наружная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сгибание, приведение и внутренняя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ДИНАМОМЕТРИЯ СИЛЬНЕЙШЕЙ РУКИ В СРЕДНЕМ СОСТАВЛЯЕТ ОТ МАССЫ ТЕЛА У ЖЕНЩИН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60-70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40-50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50-60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ПРАВИЛЬНЫМ ПОДХОДОМ ПО ОТНОШЕНИЮ К ЛЕЧЕНИЮ СПАСТИЧНОСТИ ЯВЛЯЕТСЯ ИСПОЛЬЗОВАНИЕ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психолого-педагогического консультирования, для снижения нервного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методов лечебной физкультуры, направленных на снижение тонуса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средств фиксации и ортезирования, для поддержания физиологического положения конечности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лечения положением и растяжения на фоне медикаментозной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лечения положением и растяжения на фоне медикаментозной 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 ПЕРИОД ОБОСТРЕНИЯ НЕВРОЛОГИЧЕСКИХ ПРОЯВЛЕНИЙ ОСТЕОХОНДРОЗА ПОЗВОНОЧНИКА РЕКОМЕНДУЕТСЯ ______ ДВИГАТЕЛЬНЫЙ РЕЖИМ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свободный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палатный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постельный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постельный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ИССЛЕДОВАНИИ АКТИВНЫХ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 перемещает сегмент расслабленной конечности, а больной сопротивляется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врач перемещает сегмент расслабленной конечности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больной выполняет заданное движение в доступном ему объеме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больной выполняет заданное движение с сопротивлением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больной выполняет заданное движение в доступном ему объеме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ТРЕНИРУЮЩИЙ РЕЖИМ ЛФК ПРОТИВОПОКАЗАН ПРИ ХРОНИЧЕСКИХ НЕСПЕЦИФИЧЕСКИХ ЗАБОЛЕВАНИЯХ ЛЕГКИХ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одышкой при подьеме на лестницу в ускоренном темпе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одышкой при выполнении упражнений с гимнастическими предметами в среднем темпе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одышкой при ходьбе в медленном темпе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увеличением артериального давления до 130/80 миллиметров ртутного столба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одышкой при ходьбе в медленном темпе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ФОРМИРОВАНИЕ ДВИГАТЕЛЬНОГО НАВЫКА В ЦЕНТРАЛЬНОЙ НЕРВНОЙ СИСТЕМЕ ИСКЛЮЧАЕТ ФАЗУ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генерализованного возбуждения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концентрации тормозно-возбудительных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разлитого торможения и анестезии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формирования двигательного динамического стереотипа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разлитого торможения и анестезии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ОПТИМАЛЬНЫМ ИСХОДНЫМ ПОЛОЖЕНИЯМ ДЛЯ БОЛЬНЫХ ГИПЕРТОНИЧЕСКОЙ БОЛЕЗНЬЮ ВО ВТОРОЙ ПОЛОВИНЕ КУРСА ЛЕЧЕНИЯ ОТНОСЯТ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сидя на гимнастической скамейке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 на стуле или стоя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лежа горизонтально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сидя на балансировочной платформе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сидя на стуле или стоя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МЫШЦАМ, УЧАСТВУЮЩИМ В РАЗГИБАНИИ ПОЗВОНОЧНОГО СТОЛБА, ОТНОСЯТ МЫШЦУ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поднимающую лопатку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выпрямляющую позвоночник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заднюю нижнюю зубчатую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межпоперечную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выпрямляющую позвоночник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СПЕЦИАЛЬНЫЕ УПРАЖНЕНИЯ ПРИ ЗАБОЛЕВАНИЯХ ОРГАНОВ ПИЩЕВАРЕНИЯ ИСКЛЮЧАЮТ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улучшение кровообращения в брюшной полости и предупреждение спаечного процесса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стимулирование моторной функции желудка и кишечника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коррекцию поясничного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регуляцию пищеварительных процессов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коррекцию поясничного отдела позвоночника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"Специалист по физической реабилитации (кинезиоспециалист)"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